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F575F9">
        <w:rPr>
          <w:color w:val="000000" w:themeColor="text1"/>
        </w:rPr>
        <w:t xml:space="preserve">Bijlage </w:t>
      </w:r>
      <w:r w:rsidR="00F575F9" w:rsidRPr="00F575F9">
        <w:rPr>
          <w:color w:val="000000" w:themeColor="text1"/>
        </w:rPr>
        <w:t>A-</w:t>
      </w:r>
      <w:r w:rsidR="00494129">
        <w:rPr>
          <w:color w:val="000000" w:themeColor="text1"/>
        </w:rPr>
        <w:t>5</w:t>
      </w:r>
      <w:r w:rsidRPr="00F575F9">
        <w:rPr>
          <w:color w:val="000000" w:themeColor="text1"/>
        </w:rPr>
        <w:t xml:space="preserve"> </w:t>
      </w:r>
      <w:r w:rsidR="00F575F9">
        <w:t>R</w:t>
      </w:r>
      <w:r w:rsidR="00583EA0">
        <w:t>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D6253" w:rsidRDefault="00583EA0" w:rsidP="00583EA0">
      <w:r>
        <w:t xml:space="preserve">De grijze teksten met toelichting in de gele velden dienen te worden vervangen door invullingen van de </w:t>
      </w:r>
      <w:r w:rsidR="00263D11">
        <w:t>inschrijver</w:t>
      </w:r>
      <w:r>
        <w:t>.</w:t>
      </w:r>
      <w:r w:rsidR="004D6253">
        <w:t xml:space="preserve"> </w:t>
      </w:r>
    </w:p>
    <w:p w:rsidR="004D6253" w:rsidRDefault="004D6253" w:rsidP="00583EA0">
      <w:pPr>
        <w:rPr>
          <w:sz w:val="20"/>
          <w:szCs w:val="20"/>
        </w:rPr>
      </w:pPr>
    </w:p>
    <w:p w:rsidR="00583EA0" w:rsidRDefault="004D6253" w:rsidP="00583EA0">
      <w:r w:rsidRPr="00F93523">
        <w:rPr>
          <w:sz w:val="20"/>
          <w:szCs w:val="20"/>
        </w:rPr>
        <w:t xml:space="preserve">Inschrijver verklaart, </w:t>
      </w:r>
      <w:r>
        <w:rPr>
          <w:sz w:val="20"/>
          <w:szCs w:val="20"/>
        </w:rPr>
        <w:t>middels referentieprojecten</w:t>
      </w:r>
      <w:r w:rsidRPr="00F93523">
        <w:rPr>
          <w:sz w:val="20"/>
          <w:szCs w:val="20"/>
        </w:rPr>
        <w:t xml:space="preserve">, ervaring te hebben met </w:t>
      </w:r>
      <w:r>
        <w:rPr>
          <w:sz w:val="20"/>
          <w:szCs w:val="20"/>
        </w:rPr>
        <w:t>kerncompetenties zoals benoemd in Aanbestedingsleidraad paragraaf 4.2.3</w:t>
      </w:r>
      <w:r w:rsidRPr="00F93523">
        <w:rPr>
          <w:sz w:val="20"/>
          <w:szCs w:val="20"/>
        </w:rPr>
        <w:t xml:space="preserve">. </w:t>
      </w:r>
      <w:r>
        <w:rPr>
          <w:sz w:val="20"/>
          <w:szCs w:val="20"/>
        </w:rPr>
        <w:t>De ervaring</w:t>
      </w:r>
      <w:r w:rsidRPr="00F93523">
        <w:rPr>
          <w:sz w:val="20"/>
          <w:szCs w:val="20"/>
        </w:rPr>
        <w:t xml:space="preserve"> kan bij de referent worden geverifieerd zonder voorafgaande toestemming van </w:t>
      </w:r>
      <w:r w:rsidR="001B2DCD">
        <w:rPr>
          <w:sz w:val="20"/>
          <w:szCs w:val="20"/>
        </w:rPr>
        <w:t>i</w:t>
      </w:r>
      <w:r w:rsidRPr="00F93523">
        <w:rPr>
          <w:sz w:val="20"/>
          <w:szCs w:val="20"/>
        </w:rPr>
        <w:t>nschrijver</w:t>
      </w:r>
      <w:r>
        <w:rPr>
          <w:sz w:val="20"/>
          <w:szCs w:val="20"/>
        </w:rPr>
        <w:t>.</w:t>
      </w:r>
      <w:r w:rsidRPr="00F93523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Pr="00F93523">
        <w:rPr>
          <w:sz w:val="20"/>
          <w:szCs w:val="20"/>
        </w:rPr>
        <w:t>e referent hoeft deze verklaring bij In</w:t>
      </w:r>
      <w:bookmarkStart w:id="11" w:name="_GoBack"/>
      <w:bookmarkEnd w:id="11"/>
      <w:r w:rsidRPr="00F93523">
        <w:rPr>
          <w:sz w:val="20"/>
          <w:szCs w:val="20"/>
        </w:rPr>
        <w:t>schrijving niet te ondertekenen.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Pr="00263D11" w:rsidRDefault="00263D11">
            <w:pPr>
              <w:rPr>
                <w:b/>
              </w:rPr>
            </w:pPr>
            <w:r w:rsidRPr="00263D11">
              <w:rPr>
                <w:b/>
              </w:rPr>
              <w:t>1</w:t>
            </w: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Pr="00263D11" w:rsidRDefault="00583EA0">
            <w:pPr>
              <w:rPr>
                <w:b/>
              </w:rPr>
            </w:pPr>
            <w:r w:rsidRPr="00263D11">
              <w:rPr>
                <w:b/>
              </w:rP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263D11">
              <w:rPr>
                <w:highlight w:val="lightGray"/>
              </w:rP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263D11">
              <w:rPr>
                <w:highlight w:val="lightGray"/>
              </w:rP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Pr="00263D11" w:rsidRDefault="00263D11">
            <w:pPr>
              <w:rPr>
                <w:b/>
              </w:rPr>
            </w:pPr>
            <w:r w:rsidRPr="00263D11">
              <w:rPr>
                <w:b/>
              </w:rPr>
              <w:t>2</w:t>
            </w: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Pr="00263D11" w:rsidRDefault="00583EA0">
            <w:pPr>
              <w:rPr>
                <w:b/>
              </w:rPr>
            </w:pPr>
            <w:r w:rsidRPr="00263D11">
              <w:rPr>
                <w:b/>
              </w:rP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Pr="00663390" w:rsidRDefault="00583EA0">
            <w:pPr>
              <w:rPr>
                <w:highlight w:val="lightGray"/>
              </w:rPr>
            </w:pPr>
            <w:r w:rsidRPr="00663390">
              <w:rPr>
                <w:highlight w:val="lightGray"/>
              </w:rPr>
              <w:sym w:font="Wingdings" w:char="F06F"/>
            </w:r>
            <w:r w:rsidRPr="00663390">
              <w:rPr>
                <w:highlight w:val="lightGray"/>
              </w:rPr>
              <w:t xml:space="preserve">  Kerncompetentie A</w:t>
            </w:r>
          </w:p>
          <w:p w:rsidR="00583EA0" w:rsidRPr="00663390" w:rsidRDefault="00583EA0">
            <w:pPr>
              <w:rPr>
                <w:highlight w:val="lightGray"/>
              </w:rPr>
            </w:pPr>
            <w:r w:rsidRPr="00663390">
              <w:rPr>
                <w:highlight w:val="lightGray"/>
              </w:rPr>
              <w:sym w:font="Wingdings" w:char="F06F"/>
            </w:r>
            <w:r w:rsidRPr="00663390">
              <w:rPr>
                <w:highlight w:val="lightGray"/>
              </w:rPr>
              <w:t xml:space="preserve">  Kerncompetentie </w:t>
            </w:r>
            <w:r w:rsidR="00F22C91" w:rsidRPr="00663390">
              <w:rPr>
                <w:highlight w:val="lightGray"/>
              </w:rPr>
              <w:t>B</w:t>
            </w:r>
          </w:p>
          <w:p w:rsidR="00B050F2" w:rsidRPr="00663390" w:rsidRDefault="00583EA0" w:rsidP="00B050F2">
            <w:pPr>
              <w:rPr>
                <w:highlight w:val="lightGray"/>
              </w:rPr>
            </w:pPr>
            <w:r w:rsidRPr="00663390">
              <w:rPr>
                <w:highlight w:val="lightGray"/>
              </w:rPr>
              <w:sym w:font="Wingdings" w:char="F06F"/>
            </w:r>
            <w:r w:rsidRPr="00663390">
              <w:rPr>
                <w:highlight w:val="lightGray"/>
              </w:rPr>
              <w:t xml:space="preserve">  Kerncompetentie </w:t>
            </w:r>
            <w:r w:rsidR="00F22C91" w:rsidRPr="00663390">
              <w:rPr>
                <w:highlight w:val="lightGray"/>
              </w:rPr>
              <w:t>C</w:t>
            </w:r>
          </w:p>
          <w:p w:rsidR="00583EA0" w:rsidRPr="00663390" w:rsidRDefault="00583EA0">
            <w:pPr>
              <w:rPr>
                <w:highlight w:val="lightGray"/>
              </w:rPr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Pr="00263D11" w:rsidRDefault="00263D11">
            <w:pPr>
              <w:rPr>
                <w:b/>
              </w:rPr>
            </w:pPr>
            <w:r w:rsidRPr="00263D11">
              <w:rPr>
                <w:b/>
              </w:rPr>
              <w:t>3</w:t>
            </w: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Pr="00263D11" w:rsidRDefault="00583EA0">
            <w:pPr>
              <w:rPr>
                <w:b/>
              </w:rPr>
            </w:pPr>
            <w:r w:rsidRPr="00263D11">
              <w:rPr>
                <w:b/>
              </w:rP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Pr="00263D11" w:rsidRDefault="00263D11">
            <w:pPr>
              <w:rPr>
                <w:b/>
              </w:rPr>
            </w:pPr>
            <w:r w:rsidRPr="00263D11">
              <w:rPr>
                <w:b/>
              </w:rPr>
              <w:t>4</w:t>
            </w: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Pr="00263D11" w:rsidRDefault="00583EA0">
            <w:pPr>
              <w:rPr>
                <w:b/>
              </w:rPr>
            </w:pPr>
            <w:r w:rsidRPr="00263D11">
              <w:rPr>
                <w:b/>
              </w:rP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Datum </w:t>
            </w:r>
            <w:r w:rsidR="00263D11">
              <w:t>start opdracht / concessie</w:t>
            </w:r>
          </w:p>
          <w:p w:rsidR="00263D11" w:rsidRDefault="00263D11">
            <w:r>
              <w:t>Datum einde opdracht / concessie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  <w:p w:rsidR="00263D11" w:rsidRDefault="00263D11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263D11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1" w:rsidRDefault="00263D11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1" w:rsidRDefault="00263D11">
            <w:r>
              <w:t>Aantal Laadobjecten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63D11" w:rsidRDefault="00263D11">
            <w:pPr>
              <w:rPr>
                <w:highlight w:val="lightGray"/>
              </w:rPr>
            </w:pPr>
            <w:r>
              <w:rPr>
                <w:highlight w:val="lightGray"/>
              </w:rPr>
              <w:t>Aantal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  <w:p w:rsidR="00263D11" w:rsidRDefault="00263D11">
            <w:pPr>
              <w:rPr>
                <w:highlight w:val="lightGray"/>
              </w:rPr>
            </w:pPr>
          </w:p>
        </w:tc>
      </w:tr>
      <w:tr w:rsidR="00583EA0" w:rsidTr="004D6253">
        <w:trPr>
          <w:cantSplit/>
          <w:trHeight w:val="5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Omschrijving van de werkzaamheden dat binnen het referentiewerk is verricht door de </w:t>
            </w:r>
            <w:r w:rsidR="00263D11">
              <w:t>inschrijver</w:t>
            </w:r>
            <w:r>
              <w:t>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Omschrijving van de werkzaamheden &lt;eventueel aangevuld met projectbladen; totaal maximaal </w:t>
            </w:r>
            <w:r w:rsidR="00263D11">
              <w:rPr>
                <w:highlight w:val="lightGray"/>
              </w:rPr>
              <w:t>2</w:t>
            </w:r>
            <w:r>
              <w:rPr>
                <w:highlight w:val="lightGray"/>
              </w:rPr>
              <w:t xml:space="preserve"> bladzijden A4-formaat&gt;</w:t>
            </w:r>
          </w:p>
        </w:tc>
      </w:tr>
    </w:tbl>
    <w:p w:rsidR="000B46D8" w:rsidRDefault="000B46D8"/>
    <w:sectPr w:rsidR="000B46D8" w:rsidSect="00806171">
      <w:headerReference w:type="first" r:id="rId7"/>
      <w:pgSz w:w="11906" w:h="16838"/>
      <w:pgMar w:top="1440" w:right="1644" w:bottom="1440" w:left="1758" w:header="0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6B7" w:rsidRDefault="003636B7" w:rsidP="00494129">
      <w:pPr>
        <w:spacing w:line="240" w:lineRule="auto"/>
      </w:pPr>
      <w:r>
        <w:separator/>
      </w:r>
    </w:p>
  </w:endnote>
  <w:endnote w:type="continuationSeparator" w:id="0">
    <w:p w:rsidR="003636B7" w:rsidRDefault="003636B7" w:rsidP="00494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6B7" w:rsidRDefault="003636B7" w:rsidP="00494129">
      <w:pPr>
        <w:spacing w:line="240" w:lineRule="auto"/>
      </w:pPr>
      <w:r>
        <w:separator/>
      </w:r>
    </w:p>
  </w:footnote>
  <w:footnote w:type="continuationSeparator" w:id="0">
    <w:p w:rsidR="003636B7" w:rsidRDefault="003636B7" w:rsidP="004941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171" w:rsidRDefault="0080617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0" allowOverlap="1" wp14:anchorId="5DD196EE" wp14:editId="4C981BC6">
          <wp:simplePos x="0" y="0"/>
          <wp:positionH relativeFrom="page">
            <wp:posOffset>382270</wp:posOffset>
          </wp:positionH>
          <wp:positionV relativeFrom="page">
            <wp:posOffset>296841</wp:posOffset>
          </wp:positionV>
          <wp:extent cx="2008505" cy="1511935"/>
          <wp:effectExtent l="0" t="0" r="0" b="0"/>
          <wp:wrapNone/>
          <wp:docPr id="1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85A0D"/>
    <w:rsid w:val="000B46D8"/>
    <w:rsid w:val="00177A29"/>
    <w:rsid w:val="00184723"/>
    <w:rsid w:val="001B2DCD"/>
    <w:rsid w:val="00263D11"/>
    <w:rsid w:val="002B5524"/>
    <w:rsid w:val="003636B7"/>
    <w:rsid w:val="003B3222"/>
    <w:rsid w:val="00424DED"/>
    <w:rsid w:val="00482A4F"/>
    <w:rsid w:val="00494129"/>
    <w:rsid w:val="004D6253"/>
    <w:rsid w:val="005117FF"/>
    <w:rsid w:val="00527398"/>
    <w:rsid w:val="00583EA0"/>
    <w:rsid w:val="00632123"/>
    <w:rsid w:val="00663390"/>
    <w:rsid w:val="00806171"/>
    <w:rsid w:val="008104C5"/>
    <w:rsid w:val="008402D9"/>
    <w:rsid w:val="009175F9"/>
    <w:rsid w:val="00940E8C"/>
    <w:rsid w:val="009761CF"/>
    <w:rsid w:val="009B0D92"/>
    <w:rsid w:val="00A03098"/>
    <w:rsid w:val="00A3732E"/>
    <w:rsid w:val="00A53085"/>
    <w:rsid w:val="00B050F2"/>
    <w:rsid w:val="00BD0C39"/>
    <w:rsid w:val="00D7594C"/>
    <w:rsid w:val="00D879C2"/>
    <w:rsid w:val="00EB1492"/>
    <w:rsid w:val="00F12F0D"/>
    <w:rsid w:val="00F16E1D"/>
    <w:rsid w:val="00F22C91"/>
    <w:rsid w:val="00F575F9"/>
    <w:rsid w:val="00FA6195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002A8"/>
  <w15:docId w15:val="{90C7CBF4-E7DB-8B41-9E3D-21B14BB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49412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494129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49412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9412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Zita Koks</cp:lastModifiedBy>
  <cp:revision>12</cp:revision>
  <dcterms:created xsi:type="dcterms:W3CDTF">2018-08-07T10:53:00Z</dcterms:created>
  <dcterms:modified xsi:type="dcterms:W3CDTF">2020-12-29T08:44:00Z</dcterms:modified>
</cp:coreProperties>
</file>